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54227869" name="8718c830-62e0-11f0-b1d3-19b7be505e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157273" name="8718c830-62e0-11f0-b1d3-19b7be505ed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81288113" name="9dd78930-62e0-11f0-a1dc-41f76eaa8f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4957783" name="9dd78930-62e0-11f0-a1dc-41f76eaa8fb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59813100" name="adeb7110-62e0-11f0-b73a-83fcdf7193b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8627559" name="adeb7110-62e0-11f0-b73a-83fcdf7193b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8110207" name="bca37270-62e0-11f0-a2cd-ab99eccefd3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2222973" name="bca37270-62e0-11f0-a2cd-ab99eccefd3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0478243" name="e1012e40-62e1-11f0-9472-61a87293b1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4063907" name="e1012e40-62e1-11f0-9472-61a87293b14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20393988" name="f55d9540-62e1-11f0-bfe2-4f22c9b24d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5259366" name="f55d9540-62e1-11f0-bfe2-4f22c9b24df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53866840" name="01ec4e00-62e2-11f0-87b3-ef2b2e52ac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7876082" name="01ec4e00-62e2-11f0-87b3-ef2b2e52ac5f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71083476" name="020c6e40-62e4-11f0-8ad4-0b23edab2c3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5033070" name="020c6e40-62e4-11f0-8ad4-0b23edab2c3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4502888" name="1501cb30-62e4-11f0-9201-fb2f39adee8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7485037" name="1501cb30-62e4-11f0-9201-fb2f39adee8b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84651418" name="3bc99ea0-62e4-11f0-9597-154731cf0b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4252368" name="3bc99ea0-62e4-11f0-9597-154731cf0b1f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Schlafzimmmer / Treppenhaus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98017063" name="51f45d00-62e4-11f0-ab20-99aaef273f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4061601" name="51f45d00-62e4-11f0-ab20-99aaef273fda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Chrüzweg 55, 5413 Birmenstorf</w:t>
          </w:r>
        </w:p>
        <w:p>
          <w:pPr>
            <w:spacing w:before="0" w:after="0"/>
          </w:pPr>
          <w:r>
            <w:t>401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footer.xml" Type="http://schemas.openxmlformats.org/officeDocument/2006/relationships/footer" Id="rId1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